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DD8349" w14:textId="77777777" w:rsidR="001905BE" w:rsidRDefault="00000000">
      <w:pPr>
        <w:pStyle w:val="Heading1"/>
      </w:pPr>
      <w:r>
        <w:t>Checklist – HRIS Integration for Onboarding Automation</w:t>
      </w:r>
    </w:p>
    <w:p w14:paraId="73027330" w14:textId="7CC475A9" w:rsidR="001905BE" w:rsidRDefault="00000000" w:rsidP="002A6186">
      <w:pPr>
        <w:pStyle w:val="ListParagraph"/>
        <w:numPr>
          <w:ilvl w:val="0"/>
          <w:numId w:val="10"/>
        </w:numPr>
      </w:pPr>
      <w:r>
        <w:t>Validate HRIS export fields (e.g., name, email, start date)</w:t>
      </w:r>
    </w:p>
    <w:p w14:paraId="4009F951" w14:textId="1989A1D9" w:rsidR="001905BE" w:rsidRDefault="00000000" w:rsidP="002A6186">
      <w:pPr>
        <w:pStyle w:val="ListParagraph"/>
        <w:numPr>
          <w:ilvl w:val="0"/>
          <w:numId w:val="10"/>
        </w:numPr>
      </w:pPr>
      <w:r>
        <w:t xml:space="preserve">Configure </w:t>
      </w:r>
      <w:r w:rsidR="002A6186">
        <w:t xml:space="preserve">the </w:t>
      </w:r>
      <w:r>
        <w:t>Orchestration app or API connector</w:t>
      </w:r>
    </w:p>
    <w:p w14:paraId="59AE5C16" w14:textId="5012D41A" w:rsidR="001905BE" w:rsidRDefault="00000000" w:rsidP="002A6186">
      <w:pPr>
        <w:pStyle w:val="ListParagraph"/>
        <w:numPr>
          <w:ilvl w:val="0"/>
          <w:numId w:val="10"/>
        </w:numPr>
      </w:pPr>
      <w:r>
        <w:t>Set</w:t>
      </w:r>
      <w:r w:rsidR="002A6186">
        <w:t xml:space="preserve"> </w:t>
      </w:r>
      <w:r>
        <w:t>up Service Catalog item with onboarding fields</w:t>
      </w:r>
    </w:p>
    <w:p w14:paraId="110F92A9" w14:textId="605D3BF6" w:rsidR="001905BE" w:rsidRDefault="00000000" w:rsidP="002A6186">
      <w:pPr>
        <w:pStyle w:val="ListParagraph"/>
        <w:numPr>
          <w:ilvl w:val="0"/>
          <w:numId w:val="10"/>
        </w:numPr>
      </w:pPr>
      <w:r>
        <w:t xml:space="preserve">Build </w:t>
      </w:r>
      <w:r w:rsidR="002A6186">
        <w:t xml:space="preserve">a </w:t>
      </w:r>
      <w:r>
        <w:t>Workflow Automator with condition/action steps</w:t>
      </w:r>
    </w:p>
    <w:p w14:paraId="1D7A08A1" w14:textId="1613A429" w:rsidR="001905BE" w:rsidRDefault="00000000" w:rsidP="002A6186">
      <w:pPr>
        <w:pStyle w:val="ListParagraph"/>
        <w:numPr>
          <w:ilvl w:val="0"/>
          <w:numId w:val="10"/>
        </w:numPr>
      </w:pPr>
      <w:r>
        <w:t>Assign stakeholders for approvals</w:t>
      </w:r>
    </w:p>
    <w:p w14:paraId="6DA9DAE8" w14:textId="3CE7DA76" w:rsidR="001905BE" w:rsidRDefault="00000000" w:rsidP="002A6186">
      <w:pPr>
        <w:pStyle w:val="ListParagraph"/>
        <w:numPr>
          <w:ilvl w:val="0"/>
          <w:numId w:val="10"/>
        </w:numPr>
      </w:pPr>
      <w:r>
        <w:t>Test with sample HRIS user feed</w:t>
      </w:r>
    </w:p>
    <w:sectPr w:rsidR="001905BE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5E9A095A"/>
    <w:multiLevelType w:val="hybridMultilevel"/>
    <w:tmpl w:val="B6A2D32C"/>
    <w:lvl w:ilvl="0" w:tplc="6936B840">
      <w:start w:val="15"/>
      <w:numFmt w:val="bullet"/>
      <w:lvlText w:val="-"/>
      <w:lvlJc w:val="left"/>
      <w:pPr>
        <w:ind w:left="720" w:hanging="360"/>
      </w:pPr>
      <w:rPr>
        <w:rFonts w:ascii="Georgia" w:eastAsiaTheme="minorEastAsia" w:hAnsi="Georg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AE8578C"/>
    <w:multiLevelType w:val="hybridMultilevel"/>
    <w:tmpl w:val="C696F9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14743096">
    <w:abstractNumId w:val="8"/>
  </w:num>
  <w:num w:numId="2" w16cid:durableId="117143115">
    <w:abstractNumId w:val="6"/>
  </w:num>
  <w:num w:numId="3" w16cid:durableId="839195256">
    <w:abstractNumId w:val="5"/>
  </w:num>
  <w:num w:numId="4" w16cid:durableId="778067571">
    <w:abstractNumId w:val="4"/>
  </w:num>
  <w:num w:numId="5" w16cid:durableId="1457678699">
    <w:abstractNumId w:val="7"/>
  </w:num>
  <w:num w:numId="6" w16cid:durableId="775176558">
    <w:abstractNumId w:val="3"/>
  </w:num>
  <w:num w:numId="7" w16cid:durableId="1555040804">
    <w:abstractNumId w:val="2"/>
  </w:num>
  <w:num w:numId="8" w16cid:durableId="853304185">
    <w:abstractNumId w:val="1"/>
  </w:num>
  <w:num w:numId="9" w16cid:durableId="612325610">
    <w:abstractNumId w:val="0"/>
  </w:num>
  <w:num w:numId="10" w16cid:durableId="1698041509">
    <w:abstractNumId w:val="10"/>
  </w:num>
  <w:num w:numId="11" w16cid:durableId="143107628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1905BE"/>
    <w:rsid w:val="0029639D"/>
    <w:rsid w:val="002A6186"/>
    <w:rsid w:val="00326F90"/>
    <w:rsid w:val="006C11FB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4A901A3"/>
  <w14:defaultImageDpi w14:val="300"/>
  <w15:docId w15:val="{BB57CB9E-E64C-3C40-BE24-0FC5A729F0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rPr>
      <w:rFonts w:ascii="Georgia" w:hAnsi="Georgia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50</Words>
  <Characters>286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335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Race Vanderdecken</cp:lastModifiedBy>
  <cp:revision>2</cp:revision>
  <dcterms:created xsi:type="dcterms:W3CDTF">2013-12-23T23:15:00Z</dcterms:created>
  <dcterms:modified xsi:type="dcterms:W3CDTF">2025-06-14T22:07:00Z</dcterms:modified>
  <cp:category/>
</cp:coreProperties>
</file>